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814" w:rsidRPr="007C3814" w:rsidRDefault="007C3814" w:rsidP="007C3814">
      <w:pPr>
        <w:rPr>
          <w:rFonts w:asciiTheme="majorHAnsi" w:hAnsiTheme="majorHAnsi"/>
          <w:sz w:val="22"/>
          <w:szCs w:val="22"/>
        </w:rPr>
      </w:pPr>
      <w:bookmarkStart w:id="0" w:name="_Toc496111710"/>
      <w:bookmarkStart w:id="1" w:name="_Toc150247173"/>
      <w:bookmarkStart w:id="2" w:name="bwKopBijlage_M"/>
      <w:r w:rsidRPr="007C3814">
        <w:rPr>
          <w:rFonts w:asciiTheme="majorHAnsi" w:hAnsiTheme="majorHAnsi"/>
          <w:sz w:val="22"/>
          <w:szCs w:val="22"/>
        </w:rPr>
        <w:t>Bijlage K</w:t>
      </w:r>
      <w:r w:rsidRPr="007C3814">
        <w:rPr>
          <w:rFonts w:asciiTheme="majorHAnsi" w:hAnsiTheme="majorHAnsi"/>
        </w:rPr>
        <w:tab/>
      </w:r>
      <w:r w:rsidRPr="007C3814">
        <w:rPr>
          <w:rFonts w:asciiTheme="majorHAnsi" w:hAnsiTheme="majorHAnsi"/>
          <w:sz w:val="22"/>
          <w:szCs w:val="22"/>
        </w:rPr>
        <w:t>Format Concept staat van ontleding van de inschrijvingssom</w:t>
      </w:r>
      <w:bookmarkEnd w:id="0"/>
      <w:bookmarkEnd w:id="1"/>
    </w:p>
    <w:bookmarkEnd w:id="2"/>
    <w:p w:rsidR="007C3814" w:rsidRPr="007C3814" w:rsidRDefault="007C3814" w:rsidP="007C3814">
      <w:pPr>
        <w:rPr>
          <w:rFonts w:asciiTheme="majorHAnsi" w:hAnsiTheme="majorHAnsi"/>
          <w:b/>
          <w:i/>
          <w:vanish/>
          <w:sz w:val="22"/>
          <w:szCs w:val="22"/>
        </w:rPr>
      </w:pP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557"/>
        <w:gridCol w:w="1956"/>
      </w:tblGrid>
      <w:tr w:rsidR="007C3814" w:rsidRPr="007C3814" w:rsidTr="006426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bookmarkStart w:id="3" w:name="bwbijl_M_SC_PRC_Uit_blok"/>
            <w:r w:rsidRPr="007C3814">
              <w:rPr>
                <w:rFonts w:asciiTheme="majorHAnsi" w:hAnsiTheme="majorHAnsi" w:cs="Times New Roman"/>
                <w:sz w:val="20"/>
                <w:szCs w:val="20"/>
              </w:rPr>
              <w:t>Directe kosten*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iCs/>
                <w:sz w:val="20"/>
                <w:szCs w:val="20"/>
                <w:lang w:val="en-US"/>
              </w:rPr>
              <w:t>Bouwkosten</w:t>
            </w:r>
            <w:proofErr w:type="spellEnd"/>
            <w:r w:rsidRPr="007C3814">
              <w:rPr>
                <w:rFonts w:asciiTheme="majorHAnsi" w:hAnsiTheme="majorHAnsi" w:cs="Times New Roman"/>
                <w:iCs/>
                <w:sz w:val="20"/>
                <w:szCs w:val="20"/>
                <w:lang w:val="en-US"/>
              </w:rPr>
              <w:t xml:space="preserve">* </w:t>
            </w: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Uitvoeringswerkzaamheden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Poederoijense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Waard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€ 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Doornwaard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zuid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Slijkwellsewaard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Virdsche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Graaf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Viltsche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Graaf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Boxmeerse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Veld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Oude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Maasarm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Heijen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Monding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Stepkensbeek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Monding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Looise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Graaf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Wellerlooi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Rijkelse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Bemden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Oever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Broekhuizerweerd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Oever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Bergen-5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Oever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Afferden-2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Oever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Bouxweerd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Bouxweerd-Kerkhoofsmaesje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Geul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Bouxweerd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jc w:val="right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Subtotaal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A 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directe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bouwkosten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):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Engineeringskosten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* 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Ontwerpwerkzaamheden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AC2CE9" w:rsidRPr="007C3814" w:rsidRDefault="006426DD" w:rsidP="007C3814">
            <w:pPr>
              <w:numPr>
                <w:ilvl w:val="0"/>
                <w:numId w:val="32"/>
              </w:num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AC2CE9" w:rsidRPr="007C3814" w:rsidRDefault="007C3814" w:rsidP="007C3814">
            <w:pPr>
              <w:numPr>
                <w:ilvl w:val="0"/>
                <w:numId w:val="32"/>
              </w:num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8F126A" w:rsidRPr="007C3814" w:rsidRDefault="006426DD" w:rsidP="007C3814">
            <w:pPr>
              <w:numPr>
                <w:ilvl w:val="0"/>
                <w:numId w:val="32"/>
              </w:num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jc w:val="right"/>
              <w:rPr>
                <w:rFonts w:asciiTheme="majorHAnsi" w:hAnsiTheme="majorHAnsi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Subtotaal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B 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directe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bouwkosten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):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</w:rPr>
              <w:t>Indirecte kosten*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Eenmalige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kosten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Algemene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bouwplaatskosten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Uitvoeringskosten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Projectmanagementkosten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(incl.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staf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/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koepel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ind w:left="227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Algemene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kosten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Winst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Risico</w:t>
            </w:r>
            <w:proofErr w:type="spellEnd"/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jc w:val="right"/>
              <w:rPr>
                <w:rFonts w:asciiTheme="majorHAnsi" w:hAnsiTheme="majorHAnsi" w:cs="Times New Roman"/>
                <w:sz w:val="20"/>
                <w:szCs w:val="20"/>
                <w:lang w:val="en-US"/>
              </w:rPr>
            </w:pP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Subtotaal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C (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indirecte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kosten</w:t>
            </w:r>
            <w:proofErr w:type="spellEnd"/>
            <w:r w:rsidRPr="007C3814">
              <w:rPr>
                <w:rFonts w:asciiTheme="majorHAnsi" w:hAnsiTheme="majorHAnsi" w:cs="Times New Roman"/>
                <w:sz w:val="20"/>
                <w:szCs w:val="20"/>
                <w:lang w:val="en-US"/>
              </w:rPr>
              <w:t>):</w:t>
            </w:r>
          </w:p>
        </w:tc>
        <w:tc>
          <w:tcPr>
            <w:tcW w:w="1956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  <w:t>€</w:t>
            </w:r>
          </w:p>
        </w:tc>
      </w:tr>
      <w:tr w:rsidR="007C3814" w:rsidRPr="007C3814" w:rsidTr="006426DD">
        <w:tc>
          <w:tcPr>
            <w:tcW w:w="5557" w:type="dxa"/>
          </w:tcPr>
          <w:p w:rsidR="007C3814" w:rsidRPr="006426DD" w:rsidRDefault="007C3814" w:rsidP="007C3814">
            <w:pPr>
              <w:spacing w:line="240" w:lineRule="auto"/>
              <w:rPr>
                <w:rFonts w:asciiTheme="majorHAnsi" w:hAnsiTheme="majorHAnsi" w:cs="Times New Roman"/>
                <w:i/>
                <w:sz w:val="20"/>
                <w:szCs w:val="20"/>
              </w:rPr>
            </w:pPr>
            <w:r w:rsidRPr="006426DD">
              <w:rPr>
                <w:rFonts w:asciiTheme="majorHAnsi" w:hAnsiTheme="majorHAnsi" w:cs="Times New Roman"/>
                <w:i/>
                <w:sz w:val="20"/>
                <w:szCs w:val="20"/>
              </w:rPr>
              <w:t xml:space="preserve">Stelpost </w:t>
            </w:r>
            <w:bookmarkStart w:id="4" w:name="bwbijl_M_SC_PRC_Uit_HT3"/>
            <w:r w:rsidRPr="006426DD">
              <w:rPr>
                <w:rFonts w:asciiTheme="majorHAnsi" w:hAnsiTheme="majorHAnsi" w:cs="Times New Roman"/>
                <w:b/>
                <w:i/>
                <w:vanish/>
                <w:sz w:val="20"/>
                <w:szCs w:val="20"/>
              </w:rPr>
              <w:t xml:space="preserve"> </w:t>
            </w:r>
            <w:bookmarkEnd w:id="4"/>
          </w:p>
        </w:tc>
        <w:tc>
          <w:tcPr>
            <w:tcW w:w="1956" w:type="dxa"/>
          </w:tcPr>
          <w:p w:rsidR="007C3814" w:rsidRPr="006426DD" w:rsidRDefault="007C3814" w:rsidP="006426DD">
            <w:pPr>
              <w:spacing w:line="240" w:lineRule="auto"/>
              <w:jc w:val="center"/>
              <w:rPr>
                <w:rFonts w:asciiTheme="majorHAnsi" w:hAnsiTheme="majorHAnsi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6426DD">
              <w:rPr>
                <w:rFonts w:asciiTheme="majorHAnsi" w:hAnsiTheme="majorHAnsi" w:cs="Times New Roman"/>
                <w:i/>
                <w:sz w:val="20"/>
                <w:szCs w:val="20"/>
                <w:lang w:val="en-US"/>
              </w:rPr>
              <w:t>nvt</w:t>
            </w:r>
            <w:proofErr w:type="spellEnd"/>
          </w:p>
        </w:tc>
      </w:tr>
      <w:tr w:rsidR="007C3814" w:rsidRPr="007C3814" w:rsidTr="006426DD">
        <w:tc>
          <w:tcPr>
            <w:tcW w:w="5557" w:type="dxa"/>
          </w:tcPr>
          <w:p w:rsidR="007C3814" w:rsidRP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sz w:val="20"/>
                <w:szCs w:val="20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Inschrijvingssom (Subtotaal A+B+C </w:t>
            </w:r>
            <w:r w:rsidRPr="006426DD">
              <w:rPr>
                <w:rFonts w:asciiTheme="majorHAnsi" w:hAnsiTheme="majorHAnsi" w:cs="Times New Roman"/>
                <w:b/>
                <w:i/>
                <w:sz w:val="20"/>
                <w:szCs w:val="20"/>
              </w:rPr>
              <w:t>+stelpost</w:t>
            </w:r>
            <w:r w:rsidRPr="007C3814">
              <w:rPr>
                <w:rFonts w:asciiTheme="majorHAnsi" w:hAnsiTheme="majorHAnsi" w:cs="Times New Roman"/>
                <w:sz w:val="20"/>
                <w:szCs w:val="20"/>
              </w:rPr>
              <w:t>:</w:t>
            </w:r>
          </w:p>
        </w:tc>
        <w:tc>
          <w:tcPr>
            <w:tcW w:w="1956" w:type="dxa"/>
          </w:tcPr>
          <w:p w:rsidR="007C3814" w:rsidRDefault="007C3814" w:rsidP="007C3814">
            <w:pPr>
              <w:spacing w:line="240" w:lineRule="auto"/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</w:pPr>
            <w:r w:rsidRPr="007C3814"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  <w:t>€</w:t>
            </w:r>
          </w:p>
          <w:p w:rsidR="006426DD" w:rsidRPr="007C3814" w:rsidRDefault="006426DD" w:rsidP="007C3814">
            <w:pPr>
              <w:spacing w:line="240" w:lineRule="auto"/>
              <w:rPr>
                <w:rFonts w:asciiTheme="majorHAnsi" w:hAnsiTheme="majorHAnsi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7C3814" w:rsidRPr="007C3814" w:rsidRDefault="007C3814" w:rsidP="007C3814">
      <w:pPr>
        <w:pStyle w:val="Lijstalinea1"/>
        <w:numPr>
          <w:ilvl w:val="6"/>
          <w:numId w:val="23"/>
        </w:numPr>
        <w:rPr>
          <w:sz w:val="20"/>
          <w:szCs w:val="20"/>
        </w:rPr>
      </w:pPr>
      <w:r w:rsidRPr="007C3814">
        <w:rPr>
          <w:sz w:val="20"/>
          <w:szCs w:val="20"/>
        </w:rPr>
        <w:t xml:space="preserve"> Begrippen conform Standaardsystematiek voor kostenramingen (SSK2018) uitgegeven door CROW. Bij de indirecte kosten dienen - in afwijking van de SSK -  algemene </w:t>
      </w:r>
      <w:proofErr w:type="spellStart"/>
      <w:r w:rsidRPr="007C3814">
        <w:rPr>
          <w:sz w:val="20"/>
          <w:szCs w:val="20"/>
        </w:rPr>
        <w:t>bouwplaatskosten</w:t>
      </w:r>
      <w:proofErr w:type="spellEnd"/>
      <w:r w:rsidRPr="007C3814">
        <w:rPr>
          <w:sz w:val="20"/>
          <w:szCs w:val="20"/>
        </w:rPr>
        <w:t xml:space="preserve"> en Projectmanagementkosten separaat te worden opgenomen. </w:t>
      </w:r>
    </w:p>
    <w:p w:rsidR="007C3814" w:rsidRPr="007C3814" w:rsidRDefault="007C3814" w:rsidP="007C3814">
      <w:pPr>
        <w:ind w:left="1589"/>
        <w:rPr>
          <w:sz w:val="20"/>
          <w:szCs w:val="20"/>
        </w:rPr>
      </w:pPr>
      <w:r w:rsidRPr="007C3814">
        <w:rPr>
          <w:sz w:val="20"/>
          <w:szCs w:val="20"/>
        </w:rPr>
        <w:t>Indien de inschrijver meent te moeten inschrijven met een projectkorting dan moet deze volledig in de post winst worden opgenomen.</w:t>
      </w:r>
    </w:p>
    <w:bookmarkEnd w:id="3"/>
    <w:p w:rsidR="007C3814" w:rsidRPr="007C3814" w:rsidRDefault="007C3814" w:rsidP="007C3814">
      <w:pPr>
        <w:rPr>
          <w:sz w:val="20"/>
          <w:szCs w:val="20"/>
        </w:rPr>
      </w:pPr>
      <w:r w:rsidRPr="007C3814">
        <w:rPr>
          <w:sz w:val="20"/>
          <w:szCs w:val="20"/>
        </w:rPr>
        <w:t xml:space="preserve">   </w:t>
      </w:r>
      <w:r w:rsidRPr="007C3814">
        <w:rPr>
          <w:sz w:val="20"/>
          <w:szCs w:val="20"/>
        </w:rPr>
        <w:tab/>
      </w:r>
    </w:p>
    <w:p w:rsidR="003F5EB0" w:rsidRPr="003F5EB0" w:rsidRDefault="003F5EB0" w:rsidP="003F5EB0">
      <w:bookmarkStart w:id="5" w:name="_GoBack"/>
      <w:bookmarkEnd w:id="5"/>
    </w:p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14" w:rsidRDefault="007C3814" w:rsidP="0088501B">
      <w:r>
        <w:separator/>
      </w:r>
    </w:p>
  </w:endnote>
  <w:endnote w:type="continuationSeparator" w:id="0">
    <w:p w:rsidR="007C3814" w:rsidRDefault="007C381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14" w:rsidRDefault="007C3814" w:rsidP="0088501B">
      <w:r>
        <w:separator/>
      </w:r>
    </w:p>
  </w:footnote>
  <w:footnote w:type="continuationSeparator" w:id="0">
    <w:p w:rsidR="007C3814" w:rsidRDefault="007C381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6426DD" w:rsidP="006426DD">
    <w:pPr>
      <w:pStyle w:val="Koptekst"/>
      <w:jc w:val="center"/>
    </w:pPr>
    <w:r>
      <w:t>Aanbestedingsleidraad | Zaaknummer: 31189931 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30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14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426DD"/>
    <w:rsid w:val="00650A9B"/>
    <w:rsid w:val="006D2E66"/>
    <w:rsid w:val="006F42D7"/>
    <w:rsid w:val="007435A7"/>
    <w:rsid w:val="007C3814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60B7D4"/>
  <w15:chartTrackingRefBased/>
  <w15:docId w15:val="{66BA495C-31DE-4160-9928-B22EA54B9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Mertens, Wim (PPO)</dc:creator>
  <cp:keywords/>
  <dc:description/>
  <cp:lastModifiedBy>Mertens, Wim (PPO)</cp:lastModifiedBy>
  <cp:revision>1</cp:revision>
  <dcterms:created xsi:type="dcterms:W3CDTF">2024-02-02T14:00:00Z</dcterms:created>
  <dcterms:modified xsi:type="dcterms:W3CDTF">2024-02-02T14:15:00Z</dcterms:modified>
</cp:coreProperties>
</file>